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303293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72217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547527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034367" name="92600730-fa71-11ef-948f-bd49b93541f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379272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755787" name="a789a940-fa71-11ef-9221-bd8b14afd3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Küche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835133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730755" name="c503e530-fa71-11ef-9136-91614003ea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 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732339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198694" name="d04b8280-fa72-11ef-9c8e-69407ccaec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886611" name="fd3a0060-fa71-11ef-b3cf-c16731c41b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30540" name="fd3a0060-fa71-11ef-b3cf-c16731c41bb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406913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503921" name="e256cd90-fa72-11ef-ad8c-85cee8dc4d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988403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207248" name="1ac9f1c0-fa73-11ef-98f1-39c4b5a325a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919175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46024" name="3cd04580-fa73-11ef-b863-b326a20474c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781095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74996" name="632f4500-fa73-11ef-a890-6bf90234ece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975467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181804" name="82cc60f0-fa73-11ef-ab7e-235b3b1c0c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357281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18023" name="9f078d30-fa73-11ef-80d6-a5685a68e0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026494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772954" name="b06e5ae0-fa73-11ef-8e1c-ebec5a22f8b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603557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048421" name="d2063560-fa73-11ef-9e8a-63e578f6989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014836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92248" name="f0144ce0-fa73-11ef-ace1-732213c9da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/ OG 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028436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297755" name="17733030-fa74-11ef-8d3d-89a5e5b5fd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